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712556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D86AD6" w:rsidRPr="00712556" w:rsidRDefault="00D86AD6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86AD6" w:rsidRPr="00D86AD6" w:rsidRDefault="00D86AD6" w:rsidP="00D86A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D86AD6">
        <w:rPr>
          <w:rFonts w:ascii="Times New Roman" w:eastAsiaTheme="minorEastAsia" w:hAnsi="Times New Roman"/>
          <w:b/>
          <w:sz w:val="27"/>
          <w:szCs w:val="27"/>
        </w:rPr>
        <w:t>5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6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D86AD6">
        <w:rPr>
          <w:rFonts w:ascii="Times New Roman" w:eastAsiaTheme="minorEastAsia" w:hAnsi="Times New Roman"/>
          <w:b/>
          <w:sz w:val="27"/>
          <w:szCs w:val="27"/>
        </w:rPr>
        <w:t>9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7</w:t>
      </w:r>
    </w:p>
    <w:p w:rsidR="00D86AD6" w:rsidRDefault="00D86AD6" w:rsidP="00D86A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45356B" w:rsidRDefault="001A4C7A" w:rsidP="007125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45356B" w:rsidRDefault="001A4C7A" w:rsidP="00712556">
      <w:pPr>
        <w:tabs>
          <w:tab w:val="left" w:pos="142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45356B" w:rsidRDefault="001A4C7A" w:rsidP="007125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45356B" w:rsidRDefault="001A4C7A" w:rsidP="007125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F3833" w:rsidRPr="0045356B" w:rsidRDefault="001A4C7A" w:rsidP="007125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AF3833"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 які перебувають </w:t>
      </w:r>
    </w:p>
    <w:p w:rsidR="001A4C7A" w:rsidRPr="0045356B" w:rsidRDefault="00AF3833" w:rsidP="0071255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користуванні ФГ </w:t>
      </w:r>
      <w:r w:rsidR="002B166F">
        <w:rPr>
          <w:rFonts w:ascii="Times New Roman" w:hAnsi="Times New Roman"/>
          <w:b/>
          <w:bCs/>
          <w:sz w:val="28"/>
          <w:szCs w:val="28"/>
          <w:lang w:val="uk-UA"/>
        </w:rPr>
        <w:t>«Зірка»</w:t>
      </w:r>
    </w:p>
    <w:p w:rsidR="001A4C7A" w:rsidRPr="0045356B" w:rsidRDefault="001A4C7A" w:rsidP="00712556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F3833" w:rsidRPr="0045356B">
        <w:rPr>
          <w:rFonts w:ascii="Times New Roman" w:hAnsi="Times New Roman"/>
          <w:bCs/>
          <w:sz w:val="28"/>
          <w:szCs w:val="28"/>
          <w:lang w:val="uk-UA"/>
        </w:rPr>
        <w:t>Відповідно до п.34 ст.26 Закону України «Про місцеве самоврядування в Україні» р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заяву </w:t>
      </w:r>
      <w:r w:rsidRPr="0045356B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45356B"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5356B">
        <w:rPr>
          <w:rFonts w:ascii="Times New Roman" w:hAnsi="Times New Roman"/>
          <w:sz w:val="28"/>
          <w:szCs w:val="28"/>
          <w:lang w:val="uk-UA"/>
        </w:rPr>
        <w:t>до встановлення меж земельної ділянки в натурі (на місцевості)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 xml:space="preserve"> які перебувають користуванні </w:t>
      </w:r>
      <w:r w:rsidR="002B166F" w:rsidRPr="002B166F">
        <w:rPr>
          <w:rFonts w:ascii="Times New Roman" w:hAnsi="Times New Roman"/>
          <w:sz w:val="28"/>
          <w:szCs w:val="28"/>
          <w:lang w:val="uk-UA"/>
        </w:rPr>
        <w:t>ФГ «Зірка»</w:t>
      </w:r>
      <w:r w:rsidRPr="0045356B">
        <w:rPr>
          <w:rFonts w:ascii="Times New Roman" w:hAnsi="Times New Roman"/>
          <w:sz w:val="28"/>
          <w:szCs w:val="28"/>
          <w:lang w:val="uk-UA"/>
        </w:rPr>
        <w:t>,</w:t>
      </w:r>
      <w:r w:rsidR="0087494E" w:rsidRPr="0045356B">
        <w:rPr>
          <w:rFonts w:ascii="Times New Roman" w:hAnsi="Times New Roman"/>
          <w:sz w:val="28"/>
          <w:szCs w:val="28"/>
          <w:lang w:val="uk-UA"/>
        </w:rPr>
        <w:t xml:space="preserve"> керуючись </w:t>
      </w:r>
      <w:r w:rsidR="002A3FEC" w:rsidRPr="0045356B">
        <w:rPr>
          <w:rFonts w:ascii="Times New Roman" w:hAnsi="Times New Roman"/>
          <w:sz w:val="28"/>
          <w:szCs w:val="28"/>
          <w:lang w:val="uk-UA"/>
        </w:rPr>
        <w:t xml:space="preserve">ст.12, ст.93, ст. 122, ст.123, ст.124,  ст. 125, ст.134 </w:t>
      </w:r>
      <w:r w:rsidR="0087494E" w:rsidRPr="0045356B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F3833" w:rsidRPr="004535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A3FEC" w:rsidRPr="0045356B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45356B" w:rsidRDefault="001A4C7A" w:rsidP="00712556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F3833" w:rsidRPr="0045356B" w:rsidRDefault="001A4C7A" w:rsidP="007125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2A3FEC" w:rsidRPr="0045356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технічної документації із землеустрою щодо встановлення меж земельних ділянок не витребуваних земельних часток (паїв) </w:t>
      </w:r>
      <w:r w:rsidR="002A3FEC" w:rsidRPr="0045356B">
        <w:rPr>
          <w:rFonts w:ascii="Times New Roman" w:hAnsi="Times New Roman"/>
          <w:sz w:val="28"/>
          <w:szCs w:val="28"/>
          <w:lang w:val="uk-UA"/>
        </w:rPr>
        <w:t xml:space="preserve">із земель колишнього КСП </w:t>
      </w:r>
      <w:proofErr w:type="spellStart"/>
      <w:r w:rsidR="00100EEF">
        <w:rPr>
          <w:rFonts w:ascii="Times New Roman" w:hAnsi="Times New Roman"/>
          <w:sz w:val="28"/>
          <w:szCs w:val="28"/>
          <w:lang w:val="uk-UA"/>
        </w:rPr>
        <w:t>ім.Л.Українки</w:t>
      </w:r>
      <w:proofErr w:type="spellEnd"/>
      <w:r w:rsidR="002A3FEC" w:rsidRPr="0045356B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2B166F" w:rsidRPr="00100EEF">
        <w:rPr>
          <w:lang w:val="uk-UA"/>
        </w:rPr>
        <w:t xml:space="preserve"> </w:t>
      </w:r>
      <w:proofErr w:type="spellStart"/>
      <w:r w:rsidR="00100EEF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="002A3FEC" w:rsidRPr="0045356B">
        <w:rPr>
          <w:rFonts w:ascii="Times New Roman" w:hAnsi="Times New Roman"/>
          <w:sz w:val="28"/>
          <w:szCs w:val="28"/>
          <w:lang w:val="uk-UA"/>
        </w:rPr>
        <w:t>:</w:t>
      </w:r>
    </w:p>
    <w:tbl>
      <w:tblPr>
        <w:tblStyle w:val="aa"/>
        <w:tblW w:w="7763" w:type="dxa"/>
        <w:tblLook w:val="04A0" w:firstRow="1" w:lastRow="0" w:firstColumn="1" w:lastColumn="0" w:noHBand="0" w:noVBand="1"/>
      </w:tblPr>
      <w:tblGrid>
        <w:gridCol w:w="1523"/>
        <w:gridCol w:w="3960"/>
        <w:gridCol w:w="1415"/>
        <w:gridCol w:w="865"/>
      </w:tblGrid>
      <w:tr w:rsidR="00C43A1B" w:rsidRPr="00100EEF" w:rsidTr="0045356B">
        <w:tc>
          <w:tcPr>
            <w:tcW w:w="1523" w:type="dxa"/>
          </w:tcPr>
          <w:p w:rsidR="00C43A1B" w:rsidRPr="0045356B" w:rsidRDefault="00C43A1B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E68C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</w:t>
            </w:r>
            <w:r w:rsidRPr="0045356B">
              <w:rPr>
                <w:rFonts w:ascii="Times New Roman" w:hAnsi="Times New Roman"/>
                <w:sz w:val="20"/>
                <w:szCs w:val="20"/>
                <w:lang w:val="uk-UA"/>
              </w:rPr>
              <w:t>№ п/</w:t>
            </w:r>
            <w:proofErr w:type="spellStart"/>
            <w:r w:rsidRPr="0045356B"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3960" w:type="dxa"/>
          </w:tcPr>
          <w:p w:rsidR="00C43A1B" w:rsidRPr="00C43A1B" w:rsidRDefault="00C43A1B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E68C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</w:t>
            </w:r>
            <w:r w:rsidRPr="00C43A1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Прізвище, ім’я, по батькові </w:t>
            </w:r>
          </w:p>
        </w:tc>
        <w:tc>
          <w:tcPr>
            <w:tcW w:w="1415" w:type="dxa"/>
          </w:tcPr>
          <w:p w:rsidR="00C43A1B" w:rsidRPr="00C43A1B" w:rsidRDefault="00C43A1B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C43A1B">
              <w:rPr>
                <w:rFonts w:ascii="Times New Roman" w:hAnsi="Times New Roman"/>
                <w:sz w:val="20"/>
                <w:szCs w:val="20"/>
                <w:lang w:val="uk-UA"/>
              </w:rPr>
              <w:t>№ділянки</w:t>
            </w:r>
            <w:proofErr w:type="spellEnd"/>
          </w:p>
        </w:tc>
        <w:tc>
          <w:tcPr>
            <w:tcW w:w="865" w:type="dxa"/>
          </w:tcPr>
          <w:p w:rsidR="00C43A1B" w:rsidRPr="00C43A1B" w:rsidRDefault="00C43A1B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43A1B">
              <w:rPr>
                <w:rFonts w:ascii="Times New Roman" w:hAnsi="Times New Roman"/>
                <w:sz w:val="20"/>
                <w:szCs w:val="20"/>
                <w:lang w:val="uk-UA"/>
              </w:rPr>
              <w:t>площа</w:t>
            </w:r>
          </w:p>
        </w:tc>
      </w:tr>
      <w:tr w:rsidR="00C43A1B" w:rsidRPr="00100EEF" w:rsidTr="0045356B">
        <w:tc>
          <w:tcPr>
            <w:tcW w:w="1523" w:type="dxa"/>
          </w:tcPr>
          <w:p w:rsidR="00C43A1B" w:rsidRPr="009252FB" w:rsidRDefault="00C43A1B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52FB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3960" w:type="dxa"/>
          </w:tcPr>
          <w:p w:rsidR="00C43A1B" w:rsidRPr="00C43A1B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Пойда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Володимир Григорович</w:t>
            </w:r>
          </w:p>
        </w:tc>
        <w:tc>
          <w:tcPr>
            <w:tcW w:w="1415" w:type="dxa"/>
          </w:tcPr>
          <w:p w:rsidR="00C43A1B" w:rsidRPr="00C43A1B" w:rsidRDefault="00FB2896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  <w:r w:rsidR="00100EEF">
              <w:rPr>
                <w:rFonts w:ascii="Times New Roman" w:hAnsi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865" w:type="dxa"/>
          </w:tcPr>
          <w:p w:rsidR="00C43A1B" w:rsidRPr="00C43A1B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3,1231</w:t>
            </w:r>
          </w:p>
        </w:tc>
      </w:tr>
      <w:tr w:rsidR="00100EEF" w:rsidRPr="00100EEF" w:rsidTr="0045356B">
        <w:tc>
          <w:tcPr>
            <w:tcW w:w="1523" w:type="dxa"/>
          </w:tcPr>
          <w:p w:rsidR="00100EEF" w:rsidRPr="009252FB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3960" w:type="dxa"/>
          </w:tcPr>
          <w:p w:rsidR="00100EEF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Горбачик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Марія Іванівна</w:t>
            </w:r>
          </w:p>
        </w:tc>
        <w:tc>
          <w:tcPr>
            <w:tcW w:w="1415" w:type="dxa"/>
          </w:tcPr>
          <w:p w:rsidR="00100EEF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176</w:t>
            </w:r>
          </w:p>
        </w:tc>
        <w:tc>
          <w:tcPr>
            <w:tcW w:w="865" w:type="dxa"/>
          </w:tcPr>
          <w:p w:rsidR="00100EEF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3,5680</w:t>
            </w:r>
          </w:p>
        </w:tc>
      </w:tr>
      <w:tr w:rsidR="00100EEF" w:rsidRPr="00100EEF" w:rsidTr="0045356B">
        <w:tc>
          <w:tcPr>
            <w:tcW w:w="1523" w:type="dxa"/>
          </w:tcPr>
          <w:p w:rsidR="00100EEF" w:rsidRPr="009252FB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3960" w:type="dxa"/>
          </w:tcPr>
          <w:p w:rsidR="00100EEF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Садова Феодосія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Спередонівна</w:t>
            </w:r>
            <w:proofErr w:type="spellEnd"/>
          </w:p>
        </w:tc>
        <w:tc>
          <w:tcPr>
            <w:tcW w:w="1415" w:type="dxa"/>
          </w:tcPr>
          <w:p w:rsidR="00100EEF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196</w:t>
            </w:r>
          </w:p>
        </w:tc>
        <w:tc>
          <w:tcPr>
            <w:tcW w:w="865" w:type="dxa"/>
          </w:tcPr>
          <w:p w:rsidR="00100EEF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5,1825</w:t>
            </w:r>
          </w:p>
        </w:tc>
      </w:tr>
      <w:tr w:rsidR="00100EEF" w:rsidRPr="00100EEF" w:rsidTr="0045356B">
        <w:tc>
          <w:tcPr>
            <w:tcW w:w="1523" w:type="dxa"/>
          </w:tcPr>
          <w:p w:rsidR="00100EEF" w:rsidRPr="009252FB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3960" w:type="dxa"/>
          </w:tcPr>
          <w:p w:rsidR="00100EEF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Хвостова Катерина Гаврилівна</w:t>
            </w:r>
          </w:p>
        </w:tc>
        <w:tc>
          <w:tcPr>
            <w:tcW w:w="1415" w:type="dxa"/>
          </w:tcPr>
          <w:p w:rsidR="00100EEF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59</w:t>
            </w:r>
          </w:p>
        </w:tc>
        <w:tc>
          <w:tcPr>
            <w:tcW w:w="865" w:type="dxa"/>
          </w:tcPr>
          <w:p w:rsidR="00100EEF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3,1160</w:t>
            </w:r>
          </w:p>
        </w:tc>
      </w:tr>
      <w:tr w:rsidR="00100EEF" w:rsidRPr="00100EEF" w:rsidTr="0045356B">
        <w:tc>
          <w:tcPr>
            <w:tcW w:w="1523" w:type="dxa"/>
          </w:tcPr>
          <w:p w:rsidR="00100EEF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960" w:type="dxa"/>
          </w:tcPr>
          <w:p w:rsidR="00100EEF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415" w:type="dxa"/>
          </w:tcPr>
          <w:p w:rsidR="00100EEF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65" w:type="dxa"/>
          </w:tcPr>
          <w:p w:rsidR="00100EEF" w:rsidRDefault="00100EEF" w:rsidP="00712556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14,9896</w:t>
            </w:r>
            <w:r w:rsidR="009E57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</w:tr>
    </w:tbl>
    <w:p w:rsidR="00202C43" w:rsidRDefault="00202C43" w:rsidP="007125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6"/>
          <w:szCs w:val="26"/>
          <w:lang w:val="uk-UA"/>
        </w:rPr>
      </w:pPr>
    </w:p>
    <w:p w:rsidR="001A4C7A" w:rsidRPr="0045356B" w:rsidRDefault="001A4C7A" w:rsidP="007125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2B166F" w:rsidRPr="002B166F">
        <w:rPr>
          <w:rFonts w:ascii="Times New Roman" w:hAnsi="Times New Roman"/>
          <w:bCs/>
          <w:sz w:val="28"/>
          <w:szCs w:val="28"/>
          <w:lang w:val="uk-UA"/>
        </w:rPr>
        <w:t>ФГ «Зірка»</w:t>
      </w:r>
      <w:r w:rsidR="004535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ю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45356B" w:rsidRDefault="001A4C7A" w:rsidP="007125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Pr="0045356B" w:rsidRDefault="001A4C7A" w:rsidP="00712556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45356B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5356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45356B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376828" w:rsidRPr="0045356B" w:rsidRDefault="00376828" w:rsidP="00712556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B52E0B" w:rsidRPr="0045356B" w:rsidRDefault="001A4C7A" w:rsidP="00712556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45356B">
        <w:rPr>
          <w:sz w:val="28"/>
          <w:szCs w:val="28"/>
        </w:rPr>
        <w:t>Міський  голова                                    С.Волинський</w:t>
      </w:r>
      <w:bookmarkStart w:id="0" w:name="_GoBack"/>
      <w:bookmarkEnd w:id="0"/>
    </w:p>
    <w:p w:rsidR="00C23241" w:rsidRPr="008A3AE8" w:rsidRDefault="00C23241" w:rsidP="00712556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712556">
      <w:pgSz w:w="12242" w:h="15842" w:code="1"/>
      <w:pgMar w:top="142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00EEF"/>
    <w:rsid w:val="00122A65"/>
    <w:rsid w:val="001923EA"/>
    <w:rsid w:val="001A4C7A"/>
    <w:rsid w:val="001F46B0"/>
    <w:rsid w:val="00202C43"/>
    <w:rsid w:val="00256734"/>
    <w:rsid w:val="00297B13"/>
    <w:rsid w:val="002A3FEC"/>
    <w:rsid w:val="002B166F"/>
    <w:rsid w:val="00317446"/>
    <w:rsid w:val="00376828"/>
    <w:rsid w:val="00385534"/>
    <w:rsid w:val="003914DE"/>
    <w:rsid w:val="00402717"/>
    <w:rsid w:val="0045356B"/>
    <w:rsid w:val="004D3624"/>
    <w:rsid w:val="004F3AA2"/>
    <w:rsid w:val="005A0493"/>
    <w:rsid w:val="00606D34"/>
    <w:rsid w:val="006F5B6A"/>
    <w:rsid w:val="00712556"/>
    <w:rsid w:val="00773856"/>
    <w:rsid w:val="007A1108"/>
    <w:rsid w:val="007E68C0"/>
    <w:rsid w:val="0081342E"/>
    <w:rsid w:val="00870D21"/>
    <w:rsid w:val="0087494E"/>
    <w:rsid w:val="008A3AE8"/>
    <w:rsid w:val="008D6670"/>
    <w:rsid w:val="009252FB"/>
    <w:rsid w:val="00956534"/>
    <w:rsid w:val="009E579E"/>
    <w:rsid w:val="00AF3833"/>
    <w:rsid w:val="00B31307"/>
    <w:rsid w:val="00B52E0B"/>
    <w:rsid w:val="00B91655"/>
    <w:rsid w:val="00BF4B1F"/>
    <w:rsid w:val="00C227D5"/>
    <w:rsid w:val="00C23241"/>
    <w:rsid w:val="00C36CA8"/>
    <w:rsid w:val="00C43A1B"/>
    <w:rsid w:val="00C44FDC"/>
    <w:rsid w:val="00D86AD6"/>
    <w:rsid w:val="00D87CE5"/>
    <w:rsid w:val="00DB10AC"/>
    <w:rsid w:val="00F05318"/>
    <w:rsid w:val="00F67307"/>
    <w:rsid w:val="00F922E0"/>
    <w:rsid w:val="00FA5864"/>
    <w:rsid w:val="00FB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7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7BC5F-18DD-4F51-9311-DC14C5E28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2021-04-12T06:18:00Z</cp:lastPrinted>
  <dcterms:created xsi:type="dcterms:W3CDTF">2021-03-17T06:35:00Z</dcterms:created>
  <dcterms:modified xsi:type="dcterms:W3CDTF">2021-04-12T06:20:00Z</dcterms:modified>
</cp:coreProperties>
</file>